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25580508" name="019d9501-edf4-7e8e-98a7-7e324431c5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3579752" name="019d9501-edf4-7e8e-98a7-7e324431c5b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60286092" name="019d9508-05a9-7ff6-85b9-080c20710d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2418194" name="019d9508-05a9-7ff6-85b9-080c20710d5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Weinbergstraße 112, 8006 Zürich </w:t>
          </w:r>
        </w:p>
        <w:p>
          <w:pPr>
            <w:spacing w:before="0" w:after="0"/>
          </w:pPr>
          <w:r>
            <w:t>DN 869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